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7645365" name="95195db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104961" name="95195db0-2823-11f1-9a03-23f89eca54d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Dachzimner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5974720" name="d69d5e80-2823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789910" name="d69d5e80-2823-11f1-9a03-23f89eca54d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439919" name="c97619d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207463" name="c97619d0-2824-11f1-9a03-23f89eca54d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5162289" name="4f426b9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201478" name="4f426b90-2825-11f1-9a03-23f89eca54d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1735811" name="dbe4770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739752" name="dbe47700-2825-11f1-9a03-23f89eca54d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8175249" name="f2cc7570-2826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467210" name="f2cc7570-2826-11f1-9a03-23f89eca54d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5885722" name="36766e1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502409" name="36766e10-2828-11f1-9a03-23f89eca54d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2141377" name="72d33640-282d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68369" name="72d33640-282d-11f1-9a03-23f89eca54d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Dachzimner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1347755" name="1ccff34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341364" name="1ccff340-2824-11f1-9a03-23f89eca54d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0511326" name="e1ce187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314363" name="e1ce1870-2824-11f1-9a03-23f89eca54d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2132069" name="6964c9f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629184" name="6964c9f0-2825-11f1-9a03-23f89eca54d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9414663" name="f163b32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861302" name="f163b320-2825-11f1-9a03-23f89eca54d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8654406" name="1217c7e0-2827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225369" name="1217c7e0-2827-11f1-9a03-23f89eca54d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754748" name="40387570-282c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044216" name="40387570-282c-11f1-9a03-23f89eca54d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5753545" name="7c47f3e0-2824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164172" name="7c47f3e0-2824-11f1-9a03-23f89eca54d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2177889" name="7e260d40-2825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855319" name="7e260d40-2825-11f1-9a03-23f89eca54d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/ 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6627644" name="b581c6a0-2828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149426" name="b581c6a0-2828-11f1-9a03-23f89eca54d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2699234" name="6e10de20-282b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66696" name="6e10de20-282b-11f1-9a03-23f89eca54d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7215791" name="3a7ffa50-2826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024758" name="3a7ffa50-2826-11f1-9a03-23f89eca54d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0531698" name="839e9600-2827-11f1-9a03-23f89eca54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970994" name="839e9600-2827-11f1-9a03-23f89eca54d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Zürichstrasse 17, 8340 Hinwil</w:t>
          </w:r>
        </w:p>
        <w:p>
          <w:pPr>
            <w:spacing w:before="0" w:after="0"/>
          </w:pPr>
          <w:r>
            <w:t>823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